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287D9" w14:textId="77777777" w:rsidR="00143E08" w:rsidRPr="00D1340C" w:rsidRDefault="006B74F6">
      <w:pPr>
        <w:jc w:val="center"/>
        <w:rPr>
          <w:rFonts w:ascii="Times New Roman" w:hAnsi="Times New Roman" w:cs="Times New Roman"/>
        </w:rPr>
      </w:pPr>
      <w:r w:rsidRPr="00D1340C">
        <w:rPr>
          <w:rFonts w:ascii="Times New Roman" w:hAnsi="Times New Roman" w:cs="Times New Roman"/>
          <w:b/>
          <w:sz w:val="28"/>
        </w:rPr>
        <w:t>Žiadosť o preskúmanie výsledku prijímacieho konania do školského internátu (uvoľnené miesto)</w:t>
      </w:r>
    </w:p>
    <w:p w14:paraId="6202785B" w14:textId="77777777" w:rsidR="00143E08" w:rsidRPr="00D1340C" w:rsidRDefault="00143E08">
      <w:pPr>
        <w:rPr>
          <w:rFonts w:ascii="Times New Roman" w:hAnsi="Times New Roman" w:cs="Times New Roman"/>
        </w:rPr>
      </w:pPr>
    </w:p>
    <w:p w14:paraId="13D023D0" w14:textId="77777777" w:rsidR="00143E08" w:rsidRPr="00D1340C" w:rsidRDefault="006B74F6">
      <w:pPr>
        <w:rPr>
          <w:rFonts w:ascii="Times New Roman" w:hAnsi="Times New Roman" w:cs="Times New Roman"/>
        </w:rPr>
      </w:pPr>
      <w:r w:rsidRPr="00D1340C">
        <w:rPr>
          <w:rFonts w:ascii="Times New Roman" w:hAnsi="Times New Roman" w:cs="Times New Roman"/>
        </w:rPr>
        <w:t>Vážený zákonný zástupca, milý žiak,</w:t>
      </w:r>
    </w:p>
    <w:p w14:paraId="32FA937E" w14:textId="77777777" w:rsidR="00143E08" w:rsidRPr="00D1340C" w:rsidRDefault="006B74F6" w:rsidP="00D1340C">
      <w:pPr>
        <w:jc w:val="both"/>
        <w:rPr>
          <w:rFonts w:ascii="Times New Roman" w:hAnsi="Times New Roman" w:cs="Times New Roman"/>
        </w:rPr>
      </w:pPr>
      <w:r w:rsidRPr="00D1340C">
        <w:rPr>
          <w:rFonts w:ascii="Times New Roman" w:hAnsi="Times New Roman" w:cs="Times New Roman"/>
        </w:rPr>
        <w:t>tento formulár slúži na podanie žiadosti o preskúmanie výsledku prijímacieho konania do školského internátu na uvoľnené miesto.</w:t>
      </w:r>
    </w:p>
    <w:p w14:paraId="51F913B3" w14:textId="77777777" w:rsidR="00143E08" w:rsidRPr="00D1340C" w:rsidRDefault="006B74F6" w:rsidP="00D1340C">
      <w:pPr>
        <w:jc w:val="both"/>
        <w:rPr>
          <w:rFonts w:ascii="Times New Roman" w:hAnsi="Times New Roman" w:cs="Times New Roman"/>
        </w:rPr>
      </w:pPr>
      <w:r w:rsidRPr="00D1340C">
        <w:rPr>
          <w:rFonts w:ascii="Times New Roman" w:hAnsi="Times New Roman" w:cs="Times New Roman"/>
        </w:rPr>
        <w:t>Školský internát nie je orgánom verejnej moci, a preto tento postup nie je odvolaním podľa správneho poriadku. Žiadosť predstavuje možnosť požiadať o opätovné prerokovanie v prípade uvoľnenia kapacity.</w:t>
      </w:r>
    </w:p>
    <w:p w14:paraId="5B75AC71" w14:textId="77777777" w:rsidR="00143E08" w:rsidRPr="00D1340C" w:rsidRDefault="006B74F6" w:rsidP="00D1340C">
      <w:pPr>
        <w:jc w:val="both"/>
        <w:rPr>
          <w:rFonts w:ascii="Times New Roman" w:hAnsi="Times New Roman" w:cs="Times New Roman"/>
        </w:rPr>
      </w:pPr>
      <w:r w:rsidRPr="00D1340C">
        <w:rPr>
          <w:rFonts w:ascii="Times New Roman" w:hAnsi="Times New Roman" w:cs="Times New Roman"/>
        </w:rPr>
        <w:t>O výsledku budete informovaní výhradne elektronicky – e-mailom.</w:t>
      </w:r>
    </w:p>
    <w:p w14:paraId="4C6552E7" w14:textId="77777777" w:rsidR="00143E08" w:rsidRPr="00D1340C" w:rsidRDefault="00143E08">
      <w:pPr>
        <w:rPr>
          <w:rFonts w:ascii="Times New Roman" w:hAnsi="Times New Roman" w:cs="Times New Roman"/>
        </w:rPr>
      </w:pPr>
    </w:p>
    <w:p w14:paraId="662A3850" w14:textId="77777777" w:rsidR="00143E08" w:rsidRPr="00D1340C" w:rsidRDefault="006B74F6">
      <w:pPr>
        <w:rPr>
          <w:rFonts w:ascii="Times New Roman" w:hAnsi="Times New Roman" w:cs="Times New Roman"/>
        </w:rPr>
      </w:pPr>
      <w:r w:rsidRPr="00D1340C">
        <w:rPr>
          <w:rFonts w:ascii="Times New Roman" w:hAnsi="Times New Roman" w:cs="Times New Roman"/>
          <w:b/>
          <w:sz w:val="24"/>
        </w:rPr>
        <w:t>Formulár – údaje na vyplnenie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143E08" w:rsidRPr="00D1340C" w14:paraId="03B69AEB" w14:textId="77777777">
        <w:tc>
          <w:tcPr>
            <w:tcW w:w="4320" w:type="dxa"/>
          </w:tcPr>
          <w:p w14:paraId="7CBF5171" w14:textId="77777777" w:rsidR="00143E08" w:rsidRPr="00D1340C" w:rsidRDefault="006B74F6">
            <w:pPr>
              <w:rPr>
                <w:rFonts w:ascii="Times New Roman" w:hAnsi="Times New Roman" w:cs="Times New Roman"/>
              </w:rPr>
            </w:pPr>
            <w:r w:rsidRPr="00D1340C">
              <w:rPr>
                <w:rFonts w:ascii="Times New Roman" w:hAnsi="Times New Roman" w:cs="Times New Roman"/>
              </w:rPr>
              <w:t>Pole</w:t>
            </w:r>
          </w:p>
        </w:tc>
        <w:tc>
          <w:tcPr>
            <w:tcW w:w="4320" w:type="dxa"/>
          </w:tcPr>
          <w:p w14:paraId="52A449F8" w14:textId="77777777" w:rsidR="00143E08" w:rsidRPr="00D1340C" w:rsidRDefault="006B74F6">
            <w:pPr>
              <w:rPr>
                <w:rFonts w:ascii="Times New Roman" w:hAnsi="Times New Roman" w:cs="Times New Roman"/>
              </w:rPr>
            </w:pPr>
            <w:r w:rsidRPr="00D1340C">
              <w:rPr>
                <w:rFonts w:ascii="Times New Roman" w:hAnsi="Times New Roman" w:cs="Times New Roman"/>
              </w:rPr>
              <w:t>Vyplní žiadateľ</w:t>
            </w:r>
          </w:p>
        </w:tc>
      </w:tr>
      <w:tr w:rsidR="00143E08" w:rsidRPr="00D1340C" w14:paraId="2C40D0EF" w14:textId="77777777">
        <w:tc>
          <w:tcPr>
            <w:tcW w:w="4320" w:type="dxa"/>
          </w:tcPr>
          <w:p w14:paraId="0F61EB76" w14:textId="77777777" w:rsidR="00143E08" w:rsidRPr="00D1340C" w:rsidRDefault="006B74F6">
            <w:pPr>
              <w:rPr>
                <w:rFonts w:ascii="Times New Roman" w:hAnsi="Times New Roman" w:cs="Times New Roman"/>
              </w:rPr>
            </w:pPr>
            <w:r w:rsidRPr="00D1340C">
              <w:rPr>
                <w:rFonts w:ascii="Times New Roman" w:hAnsi="Times New Roman" w:cs="Times New Roman"/>
              </w:rPr>
              <w:t>1. Meno a priezvisko žiaka</w:t>
            </w:r>
          </w:p>
        </w:tc>
        <w:tc>
          <w:tcPr>
            <w:tcW w:w="4320" w:type="dxa"/>
          </w:tcPr>
          <w:p w14:paraId="3A92C949" w14:textId="77777777" w:rsidR="00143E08" w:rsidRPr="00D1340C" w:rsidRDefault="006B74F6">
            <w:pPr>
              <w:rPr>
                <w:rFonts w:ascii="Times New Roman" w:hAnsi="Times New Roman" w:cs="Times New Roman"/>
              </w:rPr>
            </w:pPr>
            <w:r w:rsidRPr="00D1340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43E08" w:rsidRPr="00D1340C" w14:paraId="5387BCA7" w14:textId="77777777">
        <w:tc>
          <w:tcPr>
            <w:tcW w:w="4320" w:type="dxa"/>
          </w:tcPr>
          <w:p w14:paraId="4D9C2B61" w14:textId="77777777" w:rsidR="00143E08" w:rsidRPr="00D1340C" w:rsidRDefault="006B74F6">
            <w:pPr>
              <w:rPr>
                <w:rFonts w:ascii="Times New Roman" w:hAnsi="Times New Roman" w:cs="Times New Roman"/>
              </w:rPr>
            </w:pPr>
            <w:r w:rsidRPr="00D1340C">
              <w:rPr>
                <w:rFonts w:ascii="Times New Roman" w:hAnsi="Times New Roman" w:cs="Times New Roman"/>
              </w:rPr>
              <w:t>2. Dátum narodenia žiaka</w:t>
            </w:r>
          </w:p>
        </w:tc>
        <w:tc>
          <w:tcPr>
            <w:tcW w:w="4320" w:type="dxa"/>
          </w:tcPr>
          <w:p w14:paraId="7B38F7CF" w14:textId="77777777" w:rsidR="00143E08" w:rsidRPr="00D1340C" w:rsidRDefault="006B74F6">
            <w:pPr>
              <w:rPr>
                <w:rFonts w:ascii="Times New Roman" w:hAnsi="Times New Roman" w:cs="Times New Roman"/>
              </w:rPr>
            </w:pPr>
            <w:r w:rsidRPr="00D1340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43E08" w:rsidRPr="00D1340C" w14:paraId="3868355D" w14:textId="77777777">
        <w:tc>
          <w:tcPr>
            <w:tcW w:w="4320" w:type="dxa"/>
          </w:tcPr>
          <w:p w14:paraId="195D47A2" w14:textId="77777777" w:rsidR="00143E08" w:rsidRPr="00D1340C" w:rsidRDefault="006B74F6">
            <w:pPr>
              <w:rPr>
                <w:rFonts w:ascii="Times New Roman" w:hAnsi="Times New Roman" w:cs="Times New Roman"/>
              </w:rPr>
            </w:pPr>
            <w:r w:rsidRPr="00D1340C">
              <w:rPr>
                <w:rFonts w:ascii="Times New Roman" w:hAnsi="Times New Roman" w:cs="Times New Roman"/>
              </w:rPr>
              <w:t>3. Trieda / ročník, na ktorý sa hlási</w:t>
            </w:r>
          </w:p>
        </w:tc>
        <w:tc>
          <w:tcPr>
            <w:tcW w:w="4320" w:type="dxa"/>
          </w:tcPr>
          <w:p w14:paraId="2A91DA16" w14:textId="77777777" w:rsidR="00143E08" w:rsidRPr="00D1340C" w:rsidRDefault="006B74F6">
            <w:pPr>
              <w:rPr>
                <w:rFonts w:ascii="Times New Roman" w:hAnsi="Times New Roman" w:cs="Times New Roman"/>
              </w:rPr>
            </w:pPr>
            <w:r w:rsidRPr="00D1340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43E08" w:rsidRPr="00D1340C" w14:paraId="68443D7C" w14:textId="77777777">
        <w:tc>
          <w:tcPr>
            <w:tcW w:w="4320" w:type="dxa"/>
          </w:tcPr>
          <w:p w14:paraId="10D4138B" w14:textId="77777777" w:rsidR="00143E08" w:rsidRPr="00D1340C" w:rsidRDefault="006B74F6">
            <w:pPr>
              <w:rPr>
                <w:rFonts w:ascii="Times New Roman" w:hAnsi="Times New Roman" w:cs="Times New Roman"/>
              </w:rPr>
            </w:pPr>
            <w:r w:rsidRPr="00D1340C">
              <w:rPr>
                <w:rFonts w:ascii="Times New Roman" w:hAnsi="Times New Roman" w:cs="Times New Roman"/>
              </w:rPr>
              <w:t>4. E-mail zákonného zástupcu (na zaslanie výsledku)</w:t>
            </w:r>
          </w:p>
        </w:tc>
        <w:tc>
          <w:tcPr>
            <w:tcW w:w="4320" w:type="dxa"/>
          </w:tcPr>
          <w:p w14:paraId="32FE7E68" w14:textId="77777777" w:rsidR="00143E08" w:rsidRPr="00D1340C" w:rsidRDefault="006B74F6">
            <w:pPr>
              <w:rPr>
                <w:rFonts w:ascii="Times New Roman" w:hAnsi="Times New Roman" w:cs="Times New Roman"/>
              </w:rPr>
            </w:pPr>
            <w:r w:rsidRPr="00D1340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43E08" w:rsidRPr="00D1340C" w14:paraId="29C064FF" w14:textId="77777777">
        <w:tc>
          <w:tcPr>
            <w:tcW w:w="4320" w:type="dxa"/>
          </w:tcPr>
          <w:p w14:paraId="1CF7B8DB" w14:textId="77777777" w:rsidR="00143E08" w:rsidRPr="00D1340C" w:rsidRDefault="006B74F6">
            <w:pPr>
              <w:rPr>
                <w:rFonts w:ascii="Times New Roman" w:hAnsi="Times New Roman" w:cs="Times New Roman"/>
              </w:rPr>
            </w:pPr>
            <w:r w:rsidRPr="00D1340C">
              <w:rPr>
                <w:rFonts w:ascii="Times New Roman" w:hAnsi="Times New Roman" w:cs="Times New Roman"/>
              </w:rPr>
              <w:t>5. Telefón zákonného zástupcu</w:t>
            </w:r>
          </w:p>
        </w:tc>
        <w:tc>
          <w:tcPr>
            <w:tcW w:w="4320" w:type="dxa"/>
          </w:tcPr>
          <w:p w14:paraId="667B783B" w14:textId="77777777" w:rsidR="00143E08" w:rsidRPr="00D1340C" w:rsidRDefault="006B74F6">
            <w:pPr>
              <w:rPr>
                <w:rFonts w:ascii="Times New Roman" w:hAnsi="Times New Roman" w:cs="Times New Roman"/>
              </w:rPr>
            </w:pPr>
            <w:r w:rsidRPr="00D1340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43E08" w:rsidRPr="00D1340C" w14:paraId="150B9D04" w14:textId="77777777">
        <w:tc>
          <w:tcPr>
            <w:tcW w:w="4320" w:type="dxa"/>
          </w:tcPr>
          <w:p w14:paraId="04029187" w14:textId="1D30618E" w:rsidR="00143E08" w:rsidRPr="00D1340C" w:rsidRDefault="00D1340C">
            <w:pPr>
              <w:rPr>
                <w:rFonts w:ascii="Times New Roman" w:hAnsi="Times New Roman" w:cs="Times New Roman"/>
              </w:rPr>
            </w:pPr>
            <w:r w:rsidRPr="00D1340C">
              <w:rPr>
                <w:rFonts w:ascii="Times New Roman" w:hAnsi="Times New Roman" w:cs="Times New Roman"/>
              </w:rPr>
              <w:t>6</w:t>
            </w:r>
            <w:r w:rsidR="006B74F6" w:rsidRPr="00D1340C">
              <w:rPr>
                <w:rFonts w:ascii="Times New Roman" w:hAnsi="Times New Roman" w:cs="Times New Roman"/>
              </w:rPr>
              <w:t>. Dôvod žiadosti (voliteľné)</w:t>
            </w:r>
          </w:p>
        </w:tc>
        <w:tc>
          <w:tcPr>
            <w:tcW w:w="4320" w:type="dxa"/>
          </w:tcPr>
          <w:p w14:paraId="7195A5EE" w14:textId="77777777" w:rsidR="00143E08" w:rsidRPr="00D1340C" w:rsidRDefault="006B74F6">
            <w:pPr>
              <w:rPr>
                <w:rFonts w:ascii="Times New Roman" w:hAnsi="Times New Roman" w:cs="Times New Roman"/>
              </w:rPr>
            </w:pPr>
            <w:r w:rsidRPr="00D1340C">
              <w:rPr>
                <w:rFonts w:ascii="Times New Roman" w:hAnsi="Times New Roman" w:cs="Times New Roman"/>
              </w:rPr>
              <w:br/>
            </w:r>
            <w:r w:rsidRPr="00D1340C">
              <w:rPr>
                <w:rFonts w:ascii="Times New Roman" w:hAnsi="Times New Roman" w:cs="Times New Roman"/>
              </w:rPr>
              <w:br/>
            </w:r>
            <w:r w:rsidRPr="00D1340C">
              <w:rPr>
                <w:rFonts w:ascii="Times New Roman" w:hAnsi="Times New Roman" w:cs="Times New Roman"/>
              </w:rPr>
              <w:br/>
            </w:r>
          </w:p>
        </w:tc>
      </w:tr>
    </w:tbl>
    <w:p w14:paraId="7993582C" w14:textId="77777777" w:rsidR="00143E08" w:rsidRDefault="00143E08">
      <w:pPr>
        <w:rPr>
          <w:rFonts w:ascii="Times New Roman" w:hAnsi="Times New Roman" w:cs="Times New Roman"/>
        </w:rPr>
      </w:pPr>
    </w:p>
    <w:p w14:paraId="434AD22E" w14:textId="77777777" w:rsidR="00CD4C88" w:rsidRDefault="00CD4C88">
      <w:pPr>
        <w:rPr>
          <w:rFonts w:ascii="Times New Roman" w:hAnsi="Times New Roman" w:cs="Times New Roman"/>
        </w:rPr>
      </w:pPr>
    </w:p>
    <w:p w14:paraId="226D0253" w14:textId="77777777" w:rsidR="00CD4C88" w:rsidRDefault="00CD4C88">
      <w:pPr>
        <w:rPr>
          <w:rFonts w:ascii="Times New Roman" w:hAnsi="Times New Roman" w:cs="Times New Roman"/>
        </w:rPr>
      </w:pPr>
    </w:p>
    <w:p w14:paraId="31DC14E1" w14:textId="77777777" w:rsidR="00CD4C88" w:rsidRDefault="00CD4C88">
      <w:pPr>
        <w:rPr>
          <w:rFonts w:ascii="Times New Roman" w:hAnsi="Times New Roman" w:cs="Times New Roman"/>
        </w:rPr>
      </w:pPr>
    </w:p>
    <w:p w14:paraId="723D13C3" w14:textId="12E5B395" w:rsidR="00CD4C88" w:rsidRDefault="00C15469" w:rsidP="00C15469">
      <w:pPr>
        <w:ind w:left="3600" w:firstLine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p</w:t>
      </w:r>
      <w:r w:rsidR="00CD4C88">
        <w:rPr>
          <w:rFonts w:ascii="Times New Roman" w:hAnsi="Times New Roman" w:cs="Times New Roman"/>
        </w:rPr>
        <w:t>odpis</w:t>
      </w:r>
      <w:proofErr w:type="spellEnd"/>
      <w:r w:rsidR="00CD4C88">
        <w:rPr>
          <w:rFonts w:ascii="Times New Roman" w:hAnsi="Times New Roman" w:cs="Times New Roman"/>
        </w:rPr>
        <w:t xml:space="preserve"> </w:t>
      </w:r>
      <w:proofErr w:type="spellStart"/>
      <w:r w:rsidR="00CD4C88">
        <w:rPr>
          <w:rFonts w:ascii="Times New Roman" w:hAnsi="Times New Roman" w:cs="Times New Roman"/>
        </w:rPr>
        <w:t>zákonn</w:t>
      </w:r>
      <w:r>
        <w:rPr>
          <w:rFonts w:ascii="Times New Roman" w:hAnsi="Times New Roman" w:cs="Times New Roman"/>
        </w:rPr>
        <w:t>ého</w:t>
      </w:r>
      <w:proofErr w:type="spellEnd"/>
      <w:r w:rsidR="00CD4C88">
        <w:rPr>
          <w:rFonts w:ascii="Times New Roman" w:hAnsi="Times New Roman" w:cs="Times New Roman"/>
        </w:rPr>
        <w:t xml:space="preserve"> </w:t>
      </w:r>
      <w:proofErr w:type="spellStart"/>
      <w:r w:rsidR="00CD4C88">
        <w:rPr>
          <w:rFonts w:ascii="Times New Roman" w:hAnsi="Times New Roman" w:cs="Times New Roman"/>
        </w:rPr>
        <w:t>zástupc</w:t>
      </w:r>
      <w:r>
        <w:rPr>
          <w:rFonts w:ascii="Times New Roman" w:hAnsi="Times New Roman" w:cs="Times New Roman"/>
        </w:rPr>
        <w:t>u</w:t>
      </w:r>
      <w:proofErr w:type="spellEnd"/>
      <w:r w:rsidR="00CD4C88">
        <w:rPr>
          <w:rFonts w:ascii="Times New Roman" w:hAnsi="Times New Roman" w:cs="Times New Roman"/>
        </w:rPr>
        <w:t xml:space="preserve"> / </w:t>
      </w:r>
      <w:proofErr w:type="spellStart"/>
      <w:r w:rsidR="00CD4C88">
        <w:rPr>
          <w:rFonts w:ascii="Times New Roman" w:hAnsi="Times New Roman" w:cs="Times New Roman"/>
        </w:rPr>
        <w:t>plnolet</w:t>
      </w:r>
      <w:r>
        <w:rPr>
          <w:rFonts w:ascii="Times New Roman" w:hAnsi="Times New Roman" w:cs="Times New Roman"/>
        </w:rPr>
        <w:t>ého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žiaka</w:t>
      </w:r>
      <w:proofErr w:type="spellEnd"/>
    </w:p>
    <w:p w14:paraId="30BCBB70" w14:textId="790FD638" w:rsidR="00CD4C88" w:rsidRDefault="00C15469" w:rsidP="00232F39">
      <w:pPr>
        <w:ind w:left="360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……………………………………………….</w:t>
      </w:r>
    </w:p>
    <w:p w14:paraId="792365BD" w14:textId="77777777" w:rsidR="00CD4C88" w:rsidRPr="00D1340C" w:rsidRDefault="00CD4C88">
      <w:pPr>
        <w:rPr>
          <w:rFonts w:ascii="Times New Roman" w:hAnsi="Times New Roman" w:cs="Times New Roman"/>
        </w:rPr>
      </w:pPr>
    </w:p>
    <w:p w14:paraId="24AA9941" w14:textId="77777777" w:rsidR="00143E08" w:rsidRDefault="006B74F6">
      <w:pPr>
        <w:rPr>
          <w:rFonts w:ascii="Times New Roman" w:hAnsi="Times New Roman" w:cs="Times New Roman"/>
          <w:i/>
        </w:rPr>
      </w:pPr>
      <w:r w:rsidRPr="00D1340C">
        <w:rPr>
          <w:rFonts w:ascii="Times New Roman" w:hAnsi="Times New Roman" w:cs="Times New Roman"/>
          <w:i/>
        </w:rPr>
        <w:t>Poznámka: Výsledok preskúmania bude zaslaný na uvedenú e-</w:t>
      </w:r>
      <w:proofErr w:type="spellStart"/>
      <w:r w:rsidRPr="00D1340C">
        <w:rPr>
          <w:rFonts w:ascii="Times New Roman" w:hAnsi="Times New Roman" w:cs="Times New Roman"/>
          <w:i/>
        </w:rPr>
        <w:t>mailovú</w:t>
      </w:r>
      <w:proofErr w:type="spellEnd"/>
      <w:r w:rsidRPr="00D1340C">
        <w:rPr>
          <w:rFonts w:ascii="Times New Roman" w:hAnsi="Times New Roman" w:cs="Times New Roman"/>
          <w:i/>
        </w:rPr>
        <w:t xml:space="preserve"> </w:t>
      </w:r>
      <w:proofErr w:type="spellStart"/>
      <w:r w:rsidRPr="00D1340C">
        <w:rPr>
          <w:rFonts w:ascii="Times New Roman" w:hAnsi="Times New Roman" w:cs="Times New Roman"/>
          <w:i/>
        </w:rPr>
        <w:t>adresu</w:t>
      </w:r>
      <w:proofErr w:type="spellEnd"/>
      <w:r w:rsidRPr="00D1340C">
        <w:rPr>
          <w:rFonts w:ascii="Times New Roman" w:hAnsi="Times New Roman" w:cs="Times New Roman"/>
          <w:i/>
        </w:rPr>
        <w:t xml:space="preserve"> </w:t>
      </w:r>
      <w:proofErr w:type="spellStart"/>
      <w:r w:rsidRPr="00D1340C">
        <w:rPr>
          <w:rFonts w:ascii="Times New Roman" w:hAnsi="Times New Roman" w:cs="Times New Roman"/>
          <w:i/>
        </w:rPr>
        <w:t>zákonného</w:t>
      </w:r>
      <w:proofErr w:type="spellEnd"/>
      <w:r w:rsidRPr="00D1340C">
        <w:rPr>
          <w:rFonts w:ascii="Times New Roman" w:hAnsi="Times New Roman" w:cs="Times New Roman"/>
          <w:i/>
        </w:rPr>
        <w:t xml:space="preserve"> </w:t>
      </w:r>
      <w:proofErr w:type="spellStart"/>
      <w:r w:rsidRPr="00D1340C">
        <w:rPr>
          <w:rFonts w:ascii="Times New Roman" w:hAnsi="Times New Roman" w:cs="Times New Roman"/>
          <w:i/>
        </w:rPr>
        <w:t>zástupcu</w:t>
      </w:r>
      <w:proofErr w:type="spellEnd"/>
      <w:r w:rsidRPr="00D1340C">
        <w:rPr>
          <w:rFonts w:ascii="Times New Roman" w:hAnsi="Times New Roman" w:cs="Times New Roman"/>
          <w:i/>
        </w:rPr>
        <w:t>.</w:t>
      </w:r>
    </w:p>
    <w:p w14:paraId="1D7B91DF" w14:textId="34E9A14B" w:rsidR="00232F39" w:rsidRPr="00D1340C" w:rsidRDefault="00232F39">
      <w:pPr>
        <w:rPr>
          <w:rFonts w:ascii="Times New Roman" w:hAnsi="Times New Roman" w:cs="Times New Roman"/>
        </w:rPr>
      </w:pPr>
    </w:p>
    <w:sectPr w:rsidR="00232F39" w:rsidRPr="00D1340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zo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zo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Zo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Zo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Zo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52495889">
    <w:abstractNumId w:val="8"/>
  </w:num>
  <w:num w:numId="2" w16cid:durableId="1671562950">
    <w:abstractNumId w:val="6"/>
  </w:num>
  <w:num w:numId="3" w16cid:durableId="100343503">
    <w:abstractNumId w:val="5"/>
  </w:num>
  <w:num w:numId="4" w16cid:durableId="1683513613">
    <w:abstractNumId w:val="4"/>
  </w:num>
  <w:num w:numId="5" w16cid:durableId="879516304">
    <w:abstractNumId w:val="7"/>
  </w:num>
  <w:num w:numId="6" w16cid:durableId="776296647">
    <w:abstractNumId w:val="3"/>
  </w:num>
  <w:num w:numId="7" w16cid:durableId="472063479">
    <w:abstractNumId w:val="2"/>
  </w:num>
  <w:num w:numId="8" w16cid:durableId="273293520">
    <w:abstractNumId w:val="1"/>
  </w:num>
  <w:num w:numId="9" w16cid:durableId="1440107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43E08"/>
    <w:rsid w:val="0015074B"/>
    <w:rsid w:val="00200E98"/>
    <w:rsid w:val="00232F39"/>
    <w:rsid w:val="0029639D"/>
    <w:rsid w:val="00326F90"/>
    <w:rsid w:val="005108E5"/>
    <w:rsid w:val="00575778"/>
    <w:rsid w:val="006B74F6"/>
    <w:rsid w:val="00AA1D8D"/>
    <w:rsid w:val="00B47730"/>
    <w:rsid w:val="00C15469"/>
    <w:rsid w:val="00CB0664"/>
    <w:rsid w:val="00CD4C88"/>
    <w:rsid w:val="00D065A5"/>
    <w:rsid w:val="00D1340C"/>
    <w:rsid w:val="00D956D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9D2188"/>
  <w14:defaultImageDpi w14:val="300"/>
  <w15:docId w15:val="{0972A5EA-F3DB-4BA2-A80F-ED14D4953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C693F"/>
    <w:rPr>
      <w:rFonts w:ascii="Calibri" w:eastAsia="Calibri" w:hAnsi="Calibri"/>
    </w:rPr>
  </w:style>
  <w:style w:type="paragraph" w:styleId="Nadpis1">
    <w:name w:val="heading 1"/>
    <w:basedOn w:val="Normlny"/>
    <w:next w:val="Normlny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618BF"/>
  </w:style>
  <w:style w:type="paragraph" w:styleId="Pta">
    <w:name w:val="footer"/>
    <w:basedOn w:val="Normlny"/>
    <w:link w:val="Pta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618BF"/>
  </w:style>
  <w:style w:type="paragraph" w:styleId="Bezriadkovania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Predvolenpsmoodseku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ov">
    <w:name w:val="Title"/>
    <w:basedOn w:val="Normlny"/>
    <w:next w:val="Normlny"/>
    <w:link w:val="Nzo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ekzoznamu">
    <w:name w:val="List Paragraph"/>
    <w:basedOn w:val="Normlny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y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rsid w:val="00AA1D8D"/>
  </w:style>
  <w:style w:type="paragraph" w:styleId="Zkladntext2">
    <w:name w:val="Body Text 2"/>
    <w:basedOn w:val="Normlny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rsid w:val="00AA1D8D"/>
  </w:style>
  <w:style w:type="paragraph" w:styleId="Zkladntext3">
    <w:name w:val="Body Text 3"/>
    <w:basedOn w:val="Normlny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rsid w:val="00AA1D8D"/>
    <w:rPr>
      <w:sz w:val="16"/>
      <w:szCs w:val="16"/>
    </w:rPr>
  </w:style>
  <w:style w:type="paragraph" w:styleId="Zoznam">
    <w:name w:val="List"/>
    <w:basedOn w:val="Normlny"/>
    <w:uiPriority w:val="99"/>
    <w:unhideWhenUsed/>
    <w:rsid w:val="00AA1D8D"/>
    <w:pPr>
      <w:ind w:left="360" w:hanging="360"/>
      <w:contextualSpacing/>
    </w:pPr>
  </w:style>
  <w:style w:type="paragraph" w:styleId="Zoznam2">
    <w:name w:val="List 2"/>
    <w:basedOn w:val="Normlny"/>
    <w:uiPriority w:val="99"/>
    <w:unhideWhenUsed/>
    <w:rsid w:val="00326F90"/>
    <w:pPr>
      <w:ind w:left="720" w:hanging="360"/>
      <w:contextualSpacing/>
    </w:pPr>
  </w:style>
  <w:style w:type="paragraph" w:styleId="Zoznam3">
    <w:name w:val="List 3"/>
    <w:basedOn w:val="Normlny"/>
    <w:uiPriority w:val="99"/>
    <w:unhideWhenUsed/>
    <w:rsid w:val="00326F90"/>
    <w:pPr>
      <w:ind w:left="1080" w:hanging="360"/>
      <w:contextualSpacing/>
    </w:pPr>
  </w:style>
  <w:style w:type="paragraph" w:styleId="Zoznamsodrkami">
    <w:name w:val="List Bullet"/>
    <w:basedOn w:val="Normlny"/>
    <w:uiPriority w:val="99"/>
    <w:unhideWhenUsed/>
    <w:rsid w:val="00326F90"/>
    <w:pPr>
      <w:numPr>
        <w:numId w:val="1"/>
      </w:numPr>
      <w:contextualSpacing/>
    </w:pPr>
  </w:style>
  <w:style w:type="paragraph" w:styleId="Zoznamsodrkami2">
    <w:name w:val="List Bullet 2"/>
    <w:basedOn w:val="Normlny"/>
    <w:uiPriority w:val="99"/>
    <w:unhideWhenUsed/>
    <w:rsid w:val="00326F90"/>
    <w:pPr>
      <w:numPr>
        <w:numId w:val="2"/>
      </w:numPr>
      <w:contextualSpacing/>
    </w:pPr>
  </w:style>
  <w:style w:type="paragraph" w:styleId="Zoznamsodrkami3">
    <w:name w:val="List Bullet 3"/>
    <w:basedOn w:val="Normlny"/>
    <w:uiPriority w:val="99"/>
    <w:unhideWhenUsed/>
    <w:rsid w:val="00326F90"/>
    <w:pPr>
      <w:numPr>
        <w:numId w:val="3"/>
      </w:numPr>
      <w:contextualSpacing/>
    </w:pPr>
  </w:style>
  <w:style w:type="paragraph" w:styleId="slovanzoznam">
    <w:name w:val="List Number"/>
    <w:basedOn w:val="Normlny"/>
    <w:uiPriority w:val="99"/>
    <w:unhideWhenUsed/>
    <w:rsid w:val="00326F90"/>
    <w:pPr>
      <w:numPr>
        <w:numId w:val="5"/>
      </w:numPr>
      <w:contextualSpacing/>
    </w:pPr>
  </w:style>
  <w:style w:type="paragraph" w:styleId="slovanzoznam2">
    <w:name w:val="List Number 2"/>
    <w:basedOn w:val="Normlny"/>
    <w:uiPriority w:val="99"/>
    <w:unhideWhenUsed/>
    <w:rsid w:val="0029639D"/>
    <w:pPr>
      <w:numPr>
        <w:numId w:val="6"/>
      </w:numPr>
      <w:contextualSpacing/>
    </w:pPr>
  </w:style>
  <w:style w:type="paragraph" w:styleId="slovanzoznam3">
    <w:name w:val="List Number 3"/>
    <w:basedOn w:val="Normlny"/>
    <w:uiPriority w:val="99"/>
    <w:unhideWhenUsed/>
    <w:rsid w:val="0029639D"/>
    <w:pPr>
      <w:numPr>
        <w:numId w:val="7"/>
      </w:numPr>
      <w:contextualSpacing/>
    </w:pPr>
  </w:style>
  <w:style w:type="paragraph" w:styleId="Pokraovaniezoznamu">
    <w:name w:val="List Continue"/>
    <w:basedOn w:val="Normlny"/>
    <w:uiPriority w:val="99"/>
    <w:unhideWhenUsed/>
    <w:rsid w:val="0029639D"/>
    <w:pPr>
      <w:spacing w:after="120"/>
      <w:ind w:left="360"/>
      <w:contextualSpacing/>
    </w:pPr>
  </w:style>
  <w:style w:type="paragraph" w:styleId="Pokraovaniezoznamu2">
    <w:name w:val="List Continue 2"/>
    <w:basedOn w:val="Normlny"/>
    <w:uiPriority w:val="99"/>
    <w:unhideWhenUsed/>
    <w:rsid w:val="0029639D"/>
    <w:pPr>
      <w:spacing w:after="120"/>
      <w:ind w:left="720"/>
      <w:contextualSpacing/>
    </w:pPr>
  </w:style>
  <w:style w:type="paragraph" w:styleId="Pokraovaniezoznamu3">
    <w:name w:val="List Continue 3"/>
    <w:basedOn w:val="Normlny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Predvolenpsmoodseku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cia">
    <w:name w:val="Quote"/>
    <w:basedOn w:val="Normlny"/>
    <w:next w:val="Normlny"/>
    <w:link w:val="CitciaChar"/>
    <w:uiPriority w:val="29"/>
    <w:qFormat/>
    <w:rsid w:val="00FC693F"/>
    <w:rPr>
      <w:i/>
      <w:iCs/>
      <w:color w:val="000000" w:themeColor="text1"/>
    </w:rPr>
  </w:style>
  <w:style w:type="character" w:customStyle="1" w:styleId="CitciaChar">
    <w:name w:val="Citácia Char"/>
    <w:basedOn w:val="Predvolenpsmoodseku"/>
    <w:link w:val="Citcia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opis">
    <w:name w:val="caption"/>
    <w:basedOn w:val="Normlny"/>
    <w:next w:val="Norm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Vrazn">
    <w:name w:val="Strong"/>
    <w:basedOn w:val="Predvolenpsmoodseku"/>
    <w:uiPriority w:val="22"/>
    <w:qFormat/>
    <w:rsid w:val="00FC693F"/>
    <w:rPr>
      <w:b/>
      <w:bCs/>
    </w:rPr>
  </w:style>
  <w:style w:type="character" w:styleId="Zvraznenie">
    <w:name w:val="Emphasis"/>
    <w:basedOn w:val="Predvolenpsmoodseku"/>
    <w:uiPriority w:val="20"/>
    <w:qFormat/>
    <w:rsid w:val="00FC693F"/>
    <w:rPr>
      <w:i/>
      <w:iCs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FC693F"/>
    <w:rPr>
      <w:b/>
      <w:bCs/>
      <w:i/>
      <w:iCs/>
      <w:color w:val="4F81BD" w:themeColor="accent1"/>
    </w:rPr>
  </w:style>
  <w:style w:type="character" w:styleId="Jemnzvraznenie">
    <w:name w:val="Subtle Emphasis"/>
    <w:basedOn w:val="Predvolenpsmoodseku"/>
    <w:uiPriority w:val="19"/>
    <w:qFormat/>
    <w:rsid w:val="00FC693F"/>
    <w:rPr>
      <w:i/>
      <w:iCs/>
      <w:color w:val="808080" w:themeColor="text1" w:themeTint="7F"/>
    </w:rPr>
  </w:style>
  <w:style w:type="character" w:styleId="Intenzvnezvraznenie">
    <w:name w:val="Intense Emphasis"/>
    <w:basedOn w:val="Predvolenpsmoodseku"/>
    <w:uiPriority w:val="21"/>
    <w:qFormat/>
    <w:rsid w:val="00FC693F"/>
    <w:rPr>
      <w:b/>
      <w:bCs/>
      <w:i/>
      <w:iCs/>
      <w:color w:val="4F81BD" w:themeColor="accent1"/>
    </w:rPr>
  </w:style>
  <w:style w:type="character" w:styleId="Jemnodkaz">
    <w:name w:val="Subtle Reference"/>
    <w:basedOn w:val="Predvolenpsmoodseku"/>
    <w:uiPriority w:val="31"/>
    <w:qFormat/>
    <w:rsid w:val="00FC693F"/>
    <w:rPr>
      <w:smallCaps/>
      <w:color w:val="C0504D" w:themeColor="accent2"/>
      <w:u w:val="single"/>
    </w:rPr>
  </w:style>
  <w:style w:type="character" w:styleId="Zvraznenodkaz">
    <w:name w:val="Intense Reference"/>
    <w:basedOn w:val="Predvolenpsmoodsek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ovknihy">
    <w:name w:val="Book Title"/>
    <w:basedOn w:val="Predvolenpsmoodseku"/>
    <w:uiPriority w:val="33"/>
    <w:qFormat/>
    <w:rsid w:val="00FC693F"/>
    <w:rPr>
      <w:b/>
      <w:bCs/>
      <w:smallCaps/>
      <w:spacing w:val="5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FC693F"/>
    <w:pPr>
      <w:outlineLvl w:val="9"/>
    </w:pPr>
  </w:style>
  <w:style w:type="table" w:styleId="Mriekatabuky">
    <w:name w:val="Table Grid"/>
    <w:basedOn w:val="Normlnatabu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podfarbenie">
    <w:name w:val="Light Shading"/>
    <w:basedOn w:val="Normlnatabu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podfarbeniezvraznenie1">
    <w:name w:val="Light Shading Accent 1"/>
    <w:basedOn w:val="Normlnatabu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etlpodfarbeniezvraznenie2">
    <w:name w:val="Light Shading Accent 2"/>
    <w:basedOn w:val="Normlnatabu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etlpodfarbeniezvraznenie3">
    <w:name w:val="Light Shading Accent 3"/>
    <w:basedOn w:val="Normlnatabu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etlpodfarbeniezvraznenie4">
    <w:name w:val="Light Shading Accent 4"/>
    <w:basedOn w:val="Normlnatabu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etlpodfarbeniezvraznenie5">
    <w:name w:val="Light Shading Accent 5"/>
    <w:basedOn w:val="Normlnatabu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podfarbeniezvraznenie6">
    <w:name w:val="Light Shading Accent 6"/>
    <w:basedOn w:val="Normlnatabu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etlzoznam">
    <w:name w:val="Light List"/>
    <w:basedOn w:val="Normlnatabu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lzoznamzvraznenie1">
    <w:name w:val="Light List Accent 1"/>
    <w:basedOn w:val="Normlnatabu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etlzoznamzvraznenie2">
    <w:name w:val="Light List Accent 2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etlzoznamzvraznenie3">
    <w:name w:val="Light List Accent 3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etlzoznamzvraznenie4">
    <w:name w:val="Light List Accent 4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etlzoznamzvraznenie5">
    <w:name w:val="Light List Accent 5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etlzoznamzvraznenie6">
    <w:name w:val="Light List Accent 6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etlmrieka">
    <w:name w:val="Light Grid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mriekazvraznenie1">
    <w:name w:val="Light Grid Accent 1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mriekazvraznenie2">
    <w:name w:val="Light Grid Accent 2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etlmriekazvraznenie3">
    <w:name w:val="Light Grid Accent 3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etlmriekazvraznenie4">
    <w:name w:val="Light Grid Accent 4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etlmriekazvraznenie5">
    <w:name w:val="Light Grid Accent 5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etlmriekazvraznenie6">
    <w:name w:val="Light Grid Accent 6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rednpodfarbenie1">
    <w:name w:val="Medium Shading 1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1">
    <w:name w:val="Medium Shading 1 Accent 1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2">
    <w:name w:val="Medium Shading 1 Accent 2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3">
    <w:name w:val="Medium Shading 1 Accent 3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4">
    <w:name w:val="Medium Shading 1 Accent 4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5">
    <w:name w:val="Medium Shading 1 Accent 5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Farebnpodfarbenie1zvraznenie6">
    <w:name w:val="Medium Shading 1 Accent 6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2">
    <w:name w:val="Medium Shading 2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1">
    <w:name w:val="Medium Shading 2 Accent 1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2">
    <w:name w:val="Medium Shading 2 Accent 2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3">
    <w:name w:val="Medium Shading 2 Accent 3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4">
    <w:name w:val="Medium Shading 2 Accent 4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5">
    <w:name w:val="Medium Shading 2 Accent 5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arebnpodfarbenie2zvraznenie6">
    <w:name w:val="Medium Shading 2 Accent 6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zoznam1">
    <w:name w:val="Medium List 1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rednzoznam1zvraznenie1">
    <w:name w:val="Medium List 1 Accent 1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rednzoznam1zvraznenie2">
    <w:name w:val="Medium List 1 Accent 2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rednzoznam1zvraznenie3">
    <w:name w:val="Medium List 1 Accent 3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rednzoznam1zvraznenie4">
    <w:name w:val="Medium List 1 Accent 4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rednzoznam1zvraznenie5">
    <w:name w:val="Medium List 1 Accent 5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rednzoznam1zvraznenie6">
    <w:name w:val="Medium List 1 Accent 6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rednzoznam2">
    <w:name w:val="Medium List 2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1">
    <w:name w:val="Medium List 2 Accent 1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2">
    <w:name w:val="Medium List 2 Accent 2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3">
    <w:name w:val="Medium List 2 Accent 3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4">
    <w:name w:val="Medium List 2 Accent 4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5">
    <w:name w:val="Medium List 2 Accent 5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6">
    <w:name w:val="Medium List 2 Accent 6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mrieka1">
    <w:name w:val="Medium Grid 1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rednmrieka1zvraznenie1">
    <w:name w:val="Medium Grid 1 Accent 1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rednmrieka1zvraznenie2">
    <w:name w:val="Medium Grid 1 Accent 2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rednmrieka1zvraznenie3">
    <w:name w:val="Medium Grid 1 Accent 3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rednmrieka1zvraznenie4">
    <w:name w:val="Medium Grid 1 Accent 4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rednmrieka1zvraznenie5">
    <w:name w:val="Medium Grid 1 Accent 5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rednmrieka1zvraznenie6">
    <w:name w:val="Medium Grid 1 Accent 6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rednmrieka2">
    <w:name w:val="Medium Grid 2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1">
    <w:name w:val="Medium Grid 2 Accent 1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2">
    <w:name w:val="Medium Grid 2 Accent 2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3">
    <w:name w:val="Medium Grid 2 Accent 3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4">
    <w:name w:val="Medium Grid 2 Accent 4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5">
    <w:name w:val="Medium Grid 2 Accent 5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6">
    <w:name w:val="Medium Grid 2 Accent 6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3">
    <w:name w:val="Medium Grid 3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rednmrieka3zvraznenie1">
    <w:name w:val="Medium Grid 3 Accent 1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rednmrieka3zvraznenie2">
    <w:name w:val="Medium Grid 3 Accent 2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rednmrieka3zvraznenie3">
    <w:name w:val="Medium Grid 3 Accent 3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rednmrieka3zvraznenie4">
    <w:name w:val="Medium Grid 3 Accent 4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rednmrieka3zvraznenie5">
    <w:name w:val="Medium Grid 3 Accent 5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rednmrieka3zvraznenie6">
    <w:name w:val="Medium Grid 3 Accent 6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zoznam">
    <w:name w:val="Dark List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zoznamzvraznenie1">
    <w:name w:val="Dark List Accent 1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zoznamzvraznenie2">
    <w:name w:val="Dark List Accent 2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zoznamzvraznenie3">
    <w:name w:val="Dark List Accent 3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zoznamzvraznenie4">
    <w:name w:val="Dark List Accent 4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zoznamzvraznenie5">
    <w:name w:val="Dark List Accent 5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zoznamzvraznenie6">
    <w:name w:val="Dark List Accent 6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ebnpodfarbenie">
    <w:name w:val="Colorful Shading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1">
    <w:name w:val="Colorful Shading Accent 1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2">
    <w:name w:val="Colorful Shading Accent 2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3">
    <w:name w:val="Colorful Shading Accent 3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ebnpodfarbeniezvraznenie4">
    <w:name w:val="Colorful Shading Accent 4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5">
    <w:name w:val="Colorful Shading Accent 5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6">
    <w:name w:val="Colorful Shading Accent 6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zoznam">
    <w:name w:val="Colorful List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ebnzoznamzvraznenie1">
    <w:name w:val="Colorful List Accent 1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ebnzoznamzvraznenie2">
    <w:name w:val="Colorful List Accent 2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ebnzoznamzvraznenie3">
    <w:name w:val="Colorful List Accent 3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ebnzoznamzvraznenie4">
    <w:name w:val="Colorful List Accent 4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ebnzoznamzvraznenie5">
    <w:name w:val="Colorful List Accent 5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ebnzoznamzvraznenie6">
    <w:name w:val="Colorful List Accent 6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ebnmrieka">
    <w:name w:val="Colorful Grid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ebnmriekazvraznenie1">
    <w:name w:val="Colorful Grid Accent 1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ebnmriekazvraznenie2">
    <w:name w:val="Colorful Grid Accent 2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ebnmriekazvraznenie3">
    <w:name w:val="Colorful Grid Accent 3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ebnmriekazvraznenie4">
    <w:name w:val="Colorful Grid Accent 4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ebnmriekazvraznenie5">
    <w:name w:val="Colorful Grid Accent 5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ebnmriekazvraznenie6">
    <w:name w:val="Colorful Grid Accent 6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Beáta Michalcová</cp:lastModifiedBy>
  <cp:revision>8</cp:revision>
  <cp:lastPrinted>2026-04-09T08:35:00Z</cp:lastPrinted>
  <dcterms:created xsi:type="dcterms:W3CDTF">2026-04-09T08:37:00Z</dcterms:created>
  <dcterms:modified xsi:type="dcterms:W3CDTF">2026-04-09T08:58:00Z</dcterms:modified>
  <cp:category/>
</cp:coreProperties>
</file>